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333"/>
        <w:gridCol w:w="7371"/>
      </w:tblGrid>
      <w:tr w:rsidR="004569C5" w14:paraId="6E26E62B" w14:textId="77777777" w:rsidTr="00FC6266">
        <w:trPr>
          <w:trHeight w:val="709"/>
        </w:trPr>
        <w:tc>
          <w:tcPr>
            <w:tcW w:w="1077" w:type="dxa"/>
          </w:tcPr>
          <w:p w14:paraId="7D80F915" w14:textId="77777777" w:rsidR="004569C5" w:rsidRPr="00635DBC" w:rsidRDefault="004569C5" w:rsidP="00FC6266">
            <w:pPr>
              <w:pStyle w:val="Koptekst"/>
            </w:pPr>
          </w:p>
        </w:tc>
        <w:tc>
          <w:tcPr>
            <w:tcW w:w="8704" w:type="dxa"/>
            <w:gridSpan w:val="2"/>
          </w:tcPr>
          <w:p w14:paraId="608C3916" w14:textId="40A0CB4A" w:rsidR="004569C5" w:rsidRDefault="004569C5" w:rsidP="00FE4E42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</w:pPr>
          </w:p>
          <w:p w14:paraId="73A3AE38" w14:textId="77777777" w:rsidR="00FE4E42" w:rsidRPr="00FE4E42" w:rsidRDefault="00FE4E42" w:rsidP="00FE4E42"/>
          <w:p w14:paraId="268DAD83" w14:textId="77D8E9E1" w:rsidR="00FE4E42" w:rsidRPr="00FD0FAE" w:rsidRDefault="00FE4E42" w:rsidP="00FE4E42">
            <w:pPr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 xml:space="preserve">Bijlage </w:t>
            </w:r>
            <w:r w:rsidR="00176A5D">
              <w:rPr>
                <w:b/>
                <w:bCs/>
                <w:sz w:val="40"/>
                <w:szCs w:val="40"/>
              </w:rPr>
              <w:t>12</w:t>
            </w:r>
            <w:r>
              <w:rPr>
                <w:b/>
                <w:bCs/>
                <w:sz w:val="40"/>
                <w:szCs w:val="40"/>
              </w:rPr>
              <w:t xml:space="preserve"> – </w:t>
            </w:r>
            <w:r w:rsidRPr="000E55D3">
              <w:rPr>
                <w:b/>
                <w:bCs/>
                <w:sz w:val="40"/>
                <w:szCs w:val="40"/>
              </w:rPr>
              <w:t xml:space="preserve">Verklaring inschrijfformulier </w:t>
            </w:r>
            <w:r>
              <w:rPr>
                <w:b/>
                <w:bCs/>
                <w:sz w:val="40"/>
                <w:szCs w:val="40"/>
              </w:rPr>
              <w:t>a</w:t>
            </w:r>
            <w:r w:rsidRPr="000E55D3">
              <w:rPr>
                <w:b/>
                <w:bCs/>
                <w:sz w:val="40"/>
                <w:szCs w:val="40"/>
              </w:rPr>
              <w:t>mbitieniveau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  <w:r w:rsidRPr="000E55D3">
              <w:rPr>
                <w:b/>
                <w:bCs/>
                <w:sz w:val="40"/>
                <w:szCs w:val="40"/>
              </w:rPr>
              <w:t>CO2-prestatieladder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</w:p>
          <w:p w14:paraId="360B5533" w14:textId="77777777" w:rsidR="00FE4E42" w:rsidRDefault="00FE4E42" w:rsidP="00FE4E42"/>
          <w:p w14:paraId="309C1037" w14:textId="24463FD3" w:rsidR="00FE4E42" w:rsidRPr="00FE4E42" w:rsidRDefault="00FE4E42" w:rsidP="00FE4E42"/>
        </w:tc>
      </w:tr>
      <w:tr w:rsidR="004569C5" w:rsidRPr="008C6AE6" w14:paraId="36CA8D07" w14:textId="77777777" w:rsidTr="00FC6266">
        <w:trPr>
          <w:trHeight w:val="227"/>
        </w:trPr>
        <w:tc>
          <w:tcPr>
            <w:tcW w:w="1077" w:type="dxa"/>
          </w:tcPr>
          <w:p w14:paraId="6558F7CE" w14:textId="77777777" w:rsidR="004569C5" w:rsidRPr="00635DBC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2127812A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Projectnaam</w:t>
            </w:r>
          </w:p>
        </w:tc>
        <w:tc>
          <w:tcPr>
            <w:tcW w:w="7371" w:type="dxa"/>
          </w:tcPr>
          <w:p w14:paraId="0392EE3F" w14:textId="23D31373" w:rsidR="004569C5" w:rsidRPr="008C6AE6" w:rsidRDefault="00456896" w:rsidP="00FC6266">
            <w:pPr>
              <w:rPr>
                <w:noProof/>
              </w:rPr>
            </w:pPr>
            <w:r w:rsidRPr="00456896">
              <w:t>Onderhoud en nieuwe aanleg beregeningsinstallaties t.b.v. sportaccommodaties</w:t>
            </w:r>
          </w:p>
        </w:tc>
      </w:tr>
      <w:tr w:rsidR="004569C5" w:rsidRPr="008C6AE6" w14:paraId="7621FFF0" w14:textId="77777777" w:rsidTr="00FC6266">
        <w:trPr>
          <w:trHeight w:val="227"/>
        </w:trPr>
        <w:tc>
          <w:tcPr>
            <w:tcW w:w="1077" w:type="dxa"/>
          </w:tcPr>
          <w:p w14:paraId="13910A7B" w14:textId="77777777"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3E4BC85B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Kenmerk</w:t>
            </w:r>
          </w:p>
        </w:tc>
        <w:tc>
          <w:tcPr>
            <w:tcW w:w="7371" w:type="dxa"/>
          </w:tcPr>
          <w:p w14:paraId="7C522352" w14:textId="7F52A068" w:rsidR="004569C5" w:rsidRPr="008C6AE6" w:rsidRDefault="00456896" w:rsidP="00FC6266">
            <w:r>
              <w:t>AI 202</w:t>
            </w:r>
            <w:r w:rsidR="00176A5D">
              <w:t>4</w:t>
            </w:r>
            <w:r>
              <w:t xml:space="preserve"> - 0</w:t>
            </w:r>
            <w:r w:rsidR="00176A5D">
              <w:t>093</w:t>
            </w:r>
          </w:p>
        </w:tc>
      </w:tr>
      <w:tr w:rsidR="004569C5" w:rsidRPr="008C6AE6" w14:paraId="440442FE" w14:textId="77777777" w:rsidTr="00FC6266">
        <w:trPr>
          <w:trHeight w:val="227"/>
        </w:trPr>
        <w:tc>
          <w:tcPr>
            <w:tcW w:w="1077" w:type="dxa"/>
          </w:tcPr>
          <w:p w14:paraId="1164A3D5" w14:textId="77777777"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5CEDEFC7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Datum</w:t>
            </w:r>
          </w:p>
        </w:tc>
        <w:tc>
          <w:tcPr>
            <w:tcW w:w="7371" w:type="dxa"/>
          </w:tcPr>
          <w:p w14:paraId="2F14977C" w14:textId="77777777" w:rsidR="004569C5" w:rsidRPr="008C6AE6" w:rsidRDefault="004569C5" w:rsidP="00FC6266">
            <w:pPr>
              <w:tabs>
                <w:tab w:val="left" w:pos="1980"/>
              </w:tabs>
            </w:pPr>
            <w:r>
              <w:t>&lt;</w:t>
            </w:r>
            <w:r w:rsidRPr="00643181">
              <w:rPr>
                <w:highlight w:val="yellow"/>
              </w:rPr>
              <w:t>invullen</w:t>
            </w:r>
            <w:r>
              <w:t>&gt;</w:t>
            </w:r>
          </w:p>
        </w:tc>
      </w:tr>
    </w:tbl>
    <w:p w14:paraId="728AE708" w14:textId="77777777" w:rsidR="004569C5" w:rsidRDefault="004569C5" w:rsidP="004569C5">
      <w:pPr>
        <w:autoSpaceDE w:val="0"/>
        <w:autoSpaceDN w:val="0"/>
        <w:adjustRightInd w:val="0"/>
        <w:spacing w:line="240" w:lineRule="auto"/>
        <w:rPr>
          <w:rFonts w:ascii="KorolevCondensed-Heavy" w:hAnsi="KorolevCondensed-Heavy" w:cs="KorolevCondensed-Heavy"/>
          <w:color w:val="000000" w:themeColor="text1"/>
          <w:sz w:val="40"/>
          <w:szCs w:val="40"/>
        </w:rPr>
      </w:pPr>
    </w:p>
    <w:p w14:paraId="55CE192A" w14:textId="77777777" w:rsidR="00E20DD9" w:rsidRPr="00D93FCE" w:rsidRDefault="00E20DD9" w:rsidP="00E20DD9">
      <w:pPr>
        <w:rPr>
          <w:i/>
        </w:rPr>
      </w:pPr>
      <w:r w:rsidRPr="008C6AE6">
        <w:t xml:space="preserve">De </w:t>
      </w:r>
      <w:r>
        <w:t>ondergetekende</w:t>
      </w:r>
      <w:r w:rsidRPr="008C6AE6">
        <w:t>(s) verklaart (verklaren) zich bereid de uitvoering van de opdracht op een duurzame wijze ter hand te nemen en daarbij adequaat invulling te geven aan een CO2-reductie op</w:t>
      </w:r>
      <w:r>
        <w:t xml:space="preserve"> </w:t>
      </w:r>
      <w:r w:rsidRPr="008C6AE6">
        <w:rPr>
          <w:i/>
        </w:rPr>
        <w:t>(aankruisen wat van toepassing is)</w:t>
      </w:r>
      <w:r w:rsidRPr="008C6AE6">
        <w:t>:</w:t>
      </w:r>
    </w:p>
    <w:p w14:paraId="5EA83274" w14:textId="77777777" w:rsidR="00E20DD9" w:rsidRDefault="00E20DD9" w:rsidP="00E20DD9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1"/>
      </w:tblGrid>
      <w:tr w:rsidR="009D64AB" w14:paraId="555B2F98" w14:textId="77777777" w:rsidTr="00306B56">
        <w:trPr>
          <w:trHeight w:val="213"/>
        </w:trPr>
        <w:tc>
          <w:tcPr>
            <w:tcW w:w="6461" w:type="dxa"/>
          </w:tcPr>
          <w:p w14:paraId="0E43AD47" w14:textId="5A5DC642" w:rsidR="009D64AB" w:rsidRDefault="00176A5D" w:rsidP="00306B56">
            <w:sdt>
              <w:sdtPr>
                <w:id w:val="1783839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5;</w:t>
            </w:r>
          </w:p>
        </w:tc>
      </w:tr>
      <w:tr w:rsidR="009D64AB" w14:paraId="2911AB09" w14:textId="77777777" w:rsidTr="00306B56">
        <w:trPr>
          <w:trHeight w:val="197"/>
        </w:trPr>
        <w:tc>
          <w:tcPr>
            <w:tcW w:w="6461" w:type="dxa"/>
          </w:tcPr>
          <w:p w14:paraId="263DB9E7" w14:textId="79C36219" w:rsidR="009D64AB" w:rsidRDefault="00176A5D" w:rsidP="008A174E">
            <w:sdt>
              <w:sdtPr>
                <w:id w:val="-748886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4;</w:t>
            </w:r>
          </w:p>
        </w:tc>
      </w:tr>
      <w:tr w:rsidR="009D64AB" w14:paraId="67AAE7B5" w14:textId="77777777" w:rsidTr="00306B56">
        <w:trPr>
          <w:trHeight w:val="213"/>
        </w:trPr>
        <w:tc>
          <w:tcPr>
            <w:tcW w:w="6461" w:type="dxa"/>
          </w:tcPr>
          <w:p w14:paraId="25DB4320" w14:textId="32186C0B" w:rsidR="009D64AB" w:rsidRDefault="00176A5D" w:rsidP="008A174E">
            <w:sdt>
              <w:sdtPr>
                <w:id w:val="-910853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3</w:t>
            </w:r>
            <w:r w:rsidR="009D64AB">
              <w:t>;</w:t>
            </w:r>
          </w:p>
        </w:tc>
      </w:tr>
      <w:tr w:rsidR="009D64AB" w14:paraId="55110D98" w14:textId="77777777" w:rsidTr="00306B56">
        <w:trPr>
          <w:trHeight w:val="200"/>
        </w:trPr>
        <w:tc>
          <w:tcPr>
            <w:tcW w:w="6461" w:type="dxa"/>
          </w:tcPr>
          <w:p w14:paraId="2287F6BA" w14:textId="3DBE53A9" w:rsidR="009D64AB" w:rsidRDefault="00176A5D" w:rsidP="008A174E">
            <w:sdt>
              <w:sdtPr>
                <w:id w:val="1974630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</w:t>
            </w:r>
            <w:r w:rsidR="008A174E">
              <w:t>2;</w:t>
            </w:r>
          </w:p>
        </w:tc>
      </w:tr>
      <w:tr w:rsidR="009D64AB" w14:paraId="54D743A3" w14:textId="77777777" w:rsidTr="00306B56">
        <w:trPr>
          <w:trHeight w:val="213"/>
        </w:trPr>
        <w:tc>
          <w:tcPr>
            <w:tcW w:w="6461" w:type="dxa"/>
          </w:tcPr>
          <w:p w14:paraId="0A4359C3" w14:textId="2ACFCF50" w:rsidR="009D64AB" w:rsidRDefault="00176A5D" w:rsidP="008A174E">
            <w:sdt>
              <w:sdtPr>
                <w:id w:val="1214465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1;</w:t>
            </w:r>
          </w:p>
        </w:tc>
      </w:tr>
      <w:tr w:rsidR="009D64AB" w14:paraId="09057516" w14:textId="77777777" w:rsidTr="00306B56">
        <w:trPr>
          <w:trHeight w:val="213"/>
        </w:trPr>
        <w:tc>
          <w:tcPr>
            <w:tcW w:w="6461" w:type="dxa"/>
          </w:tcPr>
          <w:p w14:paraId="614AAE16" w14:textId="77777777" w:rsidR="009D64AB" w:rsidRDefault="00176A5D" w:rsidP="00306B56">
            <w:sdt>
              <w:sdtPr>
                <w:id w:val="1080643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9D64AB" w:rsidRPr="008C6AE6">
              <w:t>geen van de CO2-ambitieniveau’s</w:t>
            </w:r>
            <w:r w:rsidR="009D64AB">
              <w:t xml:space="preserve">. </w:t>
            </w:r>
          </w:p>
        </w:tc>
      </w:tr>
    </w:tbl>
    <w:p w14:paraId="4FE9D65E" w14:textId="77777777" w:rsidR="00E20DD9" w:rsidRPr="008C6AE6" w:rsidRDefault="00E20DD9" w:rsidP="00E20DD9"/>
    <w:p w14:paraId="58D1B45B" w14:textId="77777777" w:rsidR="00E20DD9" w:rsidRDefault="00E20DD9" w:rsidP="00E20DD9">
      <w:r>
        <w:t>Wijze van aantonen van het ambitieniveau:</w:t>
      </w:r>
    </w:p>
    <w:p w14:paraId="4A20EC79" w14:textId="77777777" w:rsidR="007373CB" w:rsidRPr="008C6AE6" w:rsidRDefault="00176A5D" w:rsidP="007373CB">
      <w:sdt>
        <w:sdtPr>
          <w:id w:val="-431047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CO2-bewust certificaat</w:t>
      </w:r>
    </w:p>
    <w:p w14:paraId="6C1CC308" w14:textId="77777777" w:rsidR="007373CB" w:rsidRDefault="00176A5D" w:rsidP="007373CB">
      <w:sdt>
        <w:sdtPr>
          <w:id w:val="-1514755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CO2-projectverklaring (project specifiek)</w:t>
      </w:r>
    </w:p>
    <w:p w14:paraId="3E10EAC7" w14:textId="26730B62" w:rsidR="00E20DD9" w:rsidRPr="001614F2" w:rsidRDefault="007373CB" w:rsidP="007373CB">
      <w:pPr>
        <w:rPr>
          <w:i/>
        </w:rPr>
      </w:pPr>
      <w:r w:rsidRPr="001614F2">
        <w:rPr>
          <w:i/>
        </w:rPr>
        <w:t xml:space="preserve"> </w:t>
      </w:r>
      <w:r w:rsidR="00E20DD9" w:rsidRPr="001614F2">
        <w:rPr>
          <w:i/>
        </w:rPr>
        <w:t>(aankruisen wat van toepassing is)</w:t>
      </w:r>
    </w:p>
    <w:p w14:paraId="2A0BB567" w14:textId="77777777" w:rsidR="00E20DD9" w:rsidRDefault="00E20DD9" w:rsidP="00E20DD9"/>
    <w:p w14:paraId="1E3AF37B" w14:textId="77777777" w:rsidR="00E20DD9" w:rsidRDefault="00E20DD9" w:rsidP="00E20DD9"/>
    <w:p w14:paraId="569B7EF6" w14:textId="57FD8A74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</w:t>
      </w:r>
      <w:r w:rsidR="001A2232" w:rsidRPr="00B73F27">
        <w:rPr>
          <w:rFonts w:cs="WorkSans-Italic"/>
          <w:i/>
          <w:iCs/>
          <w:color w:val="000000" w:themeColor="text1"/>
        </w:rPr>
        <w:t xml:space="preserve"> (</w:t>
      </w:r>
      <w:r w:rsidRPr="00B73F27">
        <w:rPr>
          <w:rFonts w:cs="WorkSans-Italic"/>
          <w:i/>
          <w:iCs/>
          <w:color w:val="000000" w:themeColor="text1"/>
        </w:rPr>
        <w:t xml:space="preserve">naam </w:t>
      </w:r>
      <w:r w:rsidR="00754A34">
        <w:rPr>
          <w:rFonts w:cs="WorkSans-Italic"/>
          <w:i/>
          <w:iCs/>
          <w:color w:val="000000" w:themeColor="text1"/>
        </w:rPr>
        <w:t>instelling</w:t>
      </w:r>
      <w:r w:rsidRPr="00B73F27">
        <w:rPr>
          <w:rFonts w:cs="WorkSans-Italic"/>
          <w:i/>
          <w:iCs/>
          <w:color w:val="000000" w:themeColor="text1"/>
        </w:rPr>
        <w:t>)</w:t>
      </w:r>
    </w:p>
    <w:p w14:paraId="266295EF" w14:textId="77777777" w:rsidR="00E20DD9" w:rsidRDefault="00E20DD9" w:rsidP="00E20DD9"/>
    <w:p w14:paraId="2F1EC140" w14:textId="32555A89" w:rsidR="00E20DD9" w:rsidRDefault="00E20DD9" w:rsidP="00E20DD9">
      <w:r w:rsidRPr="008C6AE6">
        <w:t xml:space="preserve">Behorende bij de </w:t>
      </w:r>
      <w:r>
        <w:t xml:space="preserve">inschrijving </w:t>
      </w:r>
      <w:r w:rsidRPr="00E738EC">
        <w:t xml:space="preserve">AI </w:t>
      </w:r>
      <w:r w:rsidR="00456896">
        <w:t>20</w:t>
      </w:r>
      <w:r w:rsidR="00176A5D">
        <w:t>24</w:t>
      </w:r>
      <w:r w:rsidR="00456896">
        <w:t xml:space="preserve"> - 0</w:t>
      </w:r>
      <w:r w:rsidR="00176A5D">
        <w:t>093</w:t>
      </w:r>
      <w:r w:rsidRPr="00E738EC">
        <w:t xml:space="preserve"> </w:t>
      </w:r>
      <w:r w:rsidRPr="008C6AE6">
        <w:t>van de ondergetekende(n):</w:t>
      </w:r>
    </w:p>
    <w:p w14:paraId="49E87C68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76F9788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14:paraId="5B9279B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D550A46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14:paraId="6277E54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2CA32045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14:paraId="0919C43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3C8A5BC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14:paraId="22F0F38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0BA9DDE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als bestuurder van 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624706BE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59DA9099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30EA14CD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F2CC06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14:paraId="12DF3280" w14:textId="77777777" w:rsidR="00E20DD9" w:rsidRPr="00B73F27" w:rsidRDefault="00E20DD9" w:rsidP="00E20DD9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14:paraId="17A1199E" w14:textId="77777777" w:rsidR="00E20DD9" w:rsidRDefault="00E20DD9" w:rsidP="00E20DD9"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p w14:paraId="1A606FF5" w14:textId="77777777" w:rsidR="000B46D8" w:rsidRPr="004569C5" w:rsidRDefault="000B46D8" w:rsidP="00E20DD9">
      <w:pPr>
        <w:autoSpaceDE w:val="0"/>
        <w:autoSpaceDN w:val="0"/>
        <w:adjustRightInd w:val="0"/>
        <w:spacing w:line="240" w:lineRule="auto"/>
      </w:pPr>
    </w:p>
    <w:sectPr w:rsidR="000B46D8" w:rsidRPr="004569C5" w:rsidSect="00A87C49">
      <w:headerReference w:type="default" r:id="rId7"/>
      <w:pgSz w:w="11906" w:h="16838" w:code="9"/>
      <w:pgMar w:top="2665" w:right="1644" w:bottom="1531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DF82DC" w14:textId="77777777" w:rsidR="00260E91" w:rsidRDefault="00260E91" w:rsidP="004569C5">
      <w:pPr>
        <w:spacing w:line="240" w:lineRule="auto"/>
      </w:pPr>
      <w:r>
        <w:separator/>
      </w:r>
    </w:p>
  </w:endnote>
  <w:endnote w:type="continuationSeparator" w:id="0">
    <w:p w14:paraId="4C3281B2" w14:textId="77777777" w:rsidR="00260E91" w:rsidRDefault="00260E91" w:rsidP="00456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orolevCondensed-Heavy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3B96DF" w14:textId="77777777" w:rsidR="00260E91" w:rsidRDefault="00260E91" w:rsidP="004569C5">
      <w:pPr>
        <w:spacing w:line="240" w:lineRule="auto"/>
      </w:pPr>
      <w:r>
        <w:separator/>
      </w:r>
    </w:p>
  </w:footnote>
  <w:footnote w:type="continuationSeparator" w:id="0">
    <w:p w14:paraId="69489FAD" w14:textId="77777777" w:rsidR="00260E91" w:rsidRDefault="00260E91" w:rsidP="004569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5420FE" w14:paraId="15D60908" w14:textId="77777777" w:rsidTr="009E1661">
      <w:tc>
        <w:tcPr>
          <w:tcW w:w="6464" w:type="dxa"/>
        </w:tcPr>
        <w:p w14:paraId="6CFB105F" w14:textId="77777777" w:rsidR="00FE4E42" w:rsidRPr="00220940" w:rsidRDefault="00FE4E42" w:rsidP="00FE4E42">
          <w:pPr>
            <w:pStyle w:val="Koptekst"/>
            <w:rPr>
              <w:sz w:val="18"/>
              <w:szCs w:val="18"/>
            </w:rPr>
          </w:pPr>
          <w:r w:rsidRPr="00220940">
            <w:rPr>
              <w:sz w:val="18"/>
              <w:szCs w:val="18"/>
            </w:rPr>
            <w:t>Gemeente Amsterdam</w:t>
          </w:r>
        </w:p>
        <w:p w14:paraId="76AFF2F0" w14:textId="0CC31F2A" w:rsidR="00FE4E42" w:rsidRPr="00220940" w:rsidRDefault="00FE4E42" w:rsidP="00FE4E42">
          <w:pPr>
            <w:pStyle w:val="Koptekst"/>
            <w:rPr>
              <w:sz w:val="18"/>
              <w:szCs w:val="18"/>
            </w:rPr>
          </w:pPr>
          <w:r>
            <w:rPr>
              <w:sz w:val="18"/>
              <w:szCs w:val="18"/>
            </w:rPr>
            <w:t>AI 20</w:t>
          </w:r>
          <w:r w:rsidR="00A87C49">
            <w:rPr>
              <w:sz w:val="18"/>
              <w:szCs w:val="18"/>
            </w:rPr>
            <w:t>2</w:t>
          </w:r>
          <w:r w:rsidR="00176A5D">
            <w:rPr>
              <w:sz w:val="18"/>
              <w:szCs w:val="18"/>
            </w:rPr>
            <w:t>4</w:t>
          </w:r>
          <w:r>
            <w:rPr>
              <w:sz w:val="18"/>
              <w:szCs w:val="18"/>
            </w:rPr>
            <w:t>-</w:t>
          </w:r>
          <w:r w:rsidR="00456896">
            <w:rPr>
              <w:sz w:val="18"/>
              <w:szCs w:val="18"/>
            </w:rPr>
            <w:t>0</w:t>
          </w:r>
          <w:r w:rsidR="00176A5D">
            <w:rPr>
              <w:sz w:val="18"/>
              <w:szCs w:val="18"/>
            </w:rPr>
            <w:t>093</w:t>
          </w:r>
          <w:r w:rsidRPr="00220940">
            <w:rPr>
              <w:sz w:val="18"/>
              <w:szCs w:val="18"/>
            </w:rPr>
            <w:t xml:space="preserve"> </w:t>
          </w:r>
        </w:p>
        <w:p w14:paraId="58CFDBAA" w14:textId="6196A659" w:rsidR="00FE4E42" w:rsidRPr="00FE4E42" w:rsidRDefault="00FE4E42" w:rsidP="00FE4E42">
          <w:pPr>
            <w:pStyle w:val="Kopteks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Bijlage </w:t>
          </w:r>
          <w:r w:rsidR="00176A5D">
            <w:rPr>
              <w:sz w:val="18"/>
              <w:szCs w:val="18"/>
            </w:rPr>
            <w:t>12</w:t>
          </w:r>
          <w:r>
            <w:rPr>
              <w:sz w:val="18"/>
              <w:szCs w:val="18"/>
            </w:rPr>
            <w:t xml:space="preserve">– Verklaring </w:t>
          </w:r>
          <w:r w:rsidRPr="00327D08">
            <w:rPr>
              <w:sz w:val="18"/>
              <w:szCs w:val="18"/>
            </w:rPr>
            <w:t>inschrijfformulier ambitieniveau</w:t>
          </w:r>
          <w:r>
            <w:rPr>
              <w:sz w:val="18"/>
              <w:szCs w:val="18"/>
            </w:rPr>
            <w:t xml:space="preserve"> </w:t>
          </w:r>
          <w:r w:rsidRPr="00327D08">
            <w:rPr>
              <w:sz w:val="18"/>
              <w:szCs w:val="18"/>
            </w:rPr>
            <w:t>CO2-prestatieladder</w:t>
          </w:r>
        </w:p>
      </w:tc>
      <w:tc>
        <w:tcPr>
          <w:tcW w:w="2041" w:type="dxa"/>
        </w:tcPr>
        <w:p w14:paraId="403D96FC" w14:textId="057CC926" w:rsidR="00456896" w:rsidRPr="00DB48D5" w:rsidRDefault="00456896" w:rsidP="00456170">
          <w:pPr>
            <w:pStyle w:val="AdresRetouradresNaamgemeenteDatumKenmerkPaginaAfzenderentitelVersieendatum"/>
          </w:pPr>
        </w:p>
      </w:tc>
    </w:tr>
  </w:tbl>
  <w:p w14:paraId="4F253652" w14:textId="77777777" w:rsidR="00456896" w:rsidRDefault="0045689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9B05A45"/>
    <w:multiLevelType w:val="hybridMultilevel"/>
    <w:tmpl w:val="90B4F17E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23ADE"/>
    <w:multiLevelType w:val="hybridMultilevel"/>
    <w:tmpl w:val="1EA03D66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FFFFFFFF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8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0577337">
    <w:abstractNumId w:val="0"/>
  </w:num>
  <w:num w:numId="2" w16cid:durableId="785345162">
    <w:abstractNumId w:val="5"/>
  </w:num>
  <w:num w:numId="3" w16cid:durableId="1890072777">
    <w:abstractNumId w:val="9"/>
  </w:num>
  <w:num w:numId="4" w16cid:durableId="1000356384">
    <w:abstractNumId w:val="8"/>
  </w:num>
  <w:num w:numId="5" w16cid:durableId="197011267">
    <w:abstractNumId w:val="0"/>
  </w:num>
  <w:num w:numId="6" w16cid:durableId="2016303926">
    <w:abstractNumId w:val="4"/>
  </w:num>
  <w:num w:numId="7" w16cid:durableId="495196041">
    <w:abstractNumId w:val="7"/>
  </w:num>
  <w:num w:numId="8" w16cid:durableId="1108545658">
    <w:abstractNumId w:val="6"/>
  </w:num>
  <w:num w:numId="9" w16cid:durableId="245695822">
    <w:abstractNumId w:val="9"/>
  </w:num>
  <w:num w:numId="10" w16cid:durableId="1560746453">
    <w:abstractNumId w:val="8"/>
  </w:num>
  <w:num w:numId="11" w16cid:durableId="1263026591">
    <w:abstractNumId w:val="8"/>
  </w:num>
  <w:num w:numId="12" w16cid:durableId="1340886908">
    <w:abstractNumId w:val="8"/>
  </w:num>
  <w:num w:numId="13" w16cid:durableId="1134757228">
    <w:abstractNumId w:val="8"/>
  </w:num>
  <w:num w:numId="14" w16cid:durableId="1352148561">
    <w:abstractNumId w:val="8"/>
  </w:num>
  <w:num w:numId="15" w16cid:durableId="1616909552">
    <w:abstractNumId w:val="8"/>
  </w:num>
  <w:num w:numId="16" w16cid:durableId="1331788514">
    <w:abstractNumId w:val="8"/>
  </w:num>
  <w:num w:numId="17" w16cid:durableId="1493256852">
    <w:abstractNumId w:val="8"/>
  </w:num>
  <w:num w:numId="18" w16cid:durableId="1758744521">
    <w:abstractNumId w:val="8"/>
  </w:num>
  <w:num w:numId="19" w16cid:durableId="1954749691">
    <w:abstractNumId w:val="6"/>
  </w:num>
  <w:num w:numId="20" w16cid:durableId="936668624">
    <w:abstractNumId w:val="9"/>
  </w:num>
  <w:num w:numId="21" w16cid:durableId="575364086">
    <w:abstractNumId w:val="0"/>
  </w:num>
  <w:num w:numId="22" w16cid:durableId="1524317561">
    <w:abstractNumId w:val="4"/>
  </w:num>
  <w:num w:numId="23" w16cid:durableId="1665166548">
    <w:abstractNumId w:val="7"/>
  </w:num>
  <w:num w:numId="24" w16cid:durableId="1254705294">
    <w:abstractNumId w:val="0"/>
  </w:num>
  <w:num w:numId="25" w16cid:durableId="1326397337">
    <w:abstractNumId w:val="0"/>
  </w:num>
  <w:num w:numId="26" w16cid:durableId="1959681461">
    <w:abstractNumId w:val="0"/>
  </w:num>
  <w:num w:numId="27" w16cid:durableId="201482818">
    <w:abstractNumId w:val="3"/>
  </w:num>
  <w:num w:numId="28" w16cid:durableId="210533299">
    <w:abstractNumId w:val="1"/>
  </w:num>
  <w:num w:numId="29" w16cid:durableId="1617636557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9C5"/>
    <w:rsid w:val="000B46D8"/>
    <w:rsid w:val="00171F8B"/>
    <w:rsid w:val="00176A5D"/>
    <w:rsid w:val="00177A29"/>
    <w:rsid w:val="001A2232"/>
    <w:rsid w:val="001B35A9"/>
    <w:rsid w:val="00242716"/>
    <w:rsid w:val="00260E91"/>
    <w:rsid w:val="002B5524"/>
    <w:rsid w:val="00387F80"/>
    <w:rsid w:val="003B3222"/>
    <w:rsid w:val="00424DED"/>
    <w:rsid w:val="00456896"/>
    <w:rsid w:val="004569C5"/>
    <w:rsid w:val="00482A4F"/>
    <w:rsid w:val="00527398"/>
    <w:rsid w:val="005357F9"/>
    <w:rsid w:val="00537CF3"/>
    <w:rsid w:val="005749BA"/>
    <w:rsid w:val="00632123"/>
    <w:rsid w:val="006B397A"/>
    <w:rsid w:val="006D10C6"/>
    <w:rsid w:val="007373CB"/>
    <w:rsid w:val="00754A34"/>
    <w:rsid w:val="00762F7E"/>
    <w:rsid w:val="007E1977"/>
    <w:rsid w:val="008104C5"/>
    <w:rsid w:val="008402D9"/>
    <w:rsid w:val="008A174E"/>
    <w:rsid w:val="009175F9"/>
    <w:rsid w:val="009761CF"/>
    <w:rsid w:val="00995F1F"/>
    <w:rsid w:val="009B0D92"/>
    <w:rsid w:val="009D64AB"/>
    <w:rsid w:val="00A03098"/>
    <w:rsid w:val="00A3732E"/>
    <w:rsid w:val="00A53085"/>
    <w:rsid w:val="00A87C49"/>
    <w:rsid w:val="00BB7A05"/>
    <w:rsid w:val="00BD0C39"/>
    <w:rsid w:val="00C85A1B"/>
    <w:rsid w:val="00CA1BAC"/>
    <w:rsid w:val="00CB5431"/>
    <w:rsid w:val="00CE174B"/>
    <w:rsid w:val="00DB74E1"/>
    <w:rsid w:val="00E20DD9"/>
    <w:rsid w:val="00E67110"/>
    <w:rsid w:val="00EB1492"/>
    <w:rsid w:val="00EF3194"/>
    <w:rsid w:val="00F12F0D"/>
    <w:rsid w:val="00F42A15"/>
    <w:rsid w:val="00FE2507"/>
    <w:rsid w:val="00FE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BFB94"/>
  <w15:chartTrackingRefBased/>
  <w15:docId w15:val="{2BE2914F-C2CE-4551-902E-A2B1E332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569C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4569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99"/>
    <w:qFormat/>
    <w:rsid w:val="004569C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69C5"/>
  </w:style>
  <w:style w:type="character" w:customStyle="1" w:styleId="LijstalineaChar">
    <w:name w:val="Lijstalinea Char"/>
    <w:aliases w:val="Opsomblokjes en substreepjes Char,Lijst paragraaf Char"/>
    <w:link w:val="Lijstalinea"/>
    <w:uiPriority w:val="99"/>
    <w:locked/>
    <w:rsid w:val="004569C5"/>
  </w:style>
  <w:style w:type="paragraph" w:customStyle="1" w:styleId="kopjes">
    <w:name w:val="kopjes"/>
    <w:basedOn w:val="Koptekst"/>
    <w:qFormat/>
    <w:rsid w:val="004569C5"/>
    <w:pPr>
      <w:framePr w:wrap="around" w:vAnchor="page" w:h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nhideWhenUsed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569C5"/>
  </w:style>
  <w:style w:type="character" w:styleId="Verwijzingopmerking">
    <w:name w:val="annotation reference"/>
    <w:basedOn w:val="Standaardalinea-lettertype"/>
    <w:semiHidden/>
    <w:unhideWhenUsed/>
    <w:rsid w:val="007E1977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7E197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7E197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7E197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E1977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semiHidden/>
    <w:unhideWhenUsed/>
    <w:rsid w:val="007E197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7E197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E1977"/>
    <w:pPr>
      <w:autoSpaceDE w:val="0"/>
      <w:autoSpaceDN w:val="0"/>
      <w:adjustRightInd w:val="0"/>
      <w:spacing w:line="240" w:lineRule="auto"/>
    </w:pPr>
    <w:rPr>
      <w:rFonts w:cs="Corbe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Vos, Annemiek</dc:creator>
  <cp:keywords/>
  <dc:description/>
  <cp:lastModifiedBy>Raad, Filip de</cp:lastModifiedBy>
  <cp:revision>4</cp:revision>
  <dcterms:created xsi:type="dcterms:W3CDTF">2024-01-16T14:27:00Z</dcterms:created>
  <dcterms:modified xsi:type="dcterms:W3CDTF">2024-10-17T09:21:00Z</dcterms:modified>
</cp:coreProperties>
</file>